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2025-10-08</w:t>
      </w:r>
    </w:p>
    <w:p>
      <w:r>
        <w:t>Daily Standup – Wednesday, October 8, 2025</w:t>
        <w:br/>
        <w:br/>
        <w:t>Esteban: Conditional field fixes.</w:t>
        <w:br/>
        <w:br/>
        <w:t>Christopher: Typography updates.</w:t>
        <w:br/>
        <w:br/>
        <w:t>Ambar: Focus navigation improvements.</w:t>
        <w:br/>
        <w:br/>
        <w:t>Cesar: Tooltips added.</w:t>
        <w:br/>
        <w:br/>
        <w:t>Logan: Performance optimization.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